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0886044" name="e04f419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0884845" name="e04f4190-b88f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Rohrbandage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0782420" name="567470a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6869940" name="567470a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4095874" name="9229c78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6416900" name="9229c780-b888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7609484" name="ed890b9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7768656" name="ed890b90-b888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9599810" name="508d40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45419" name="508d4030-b889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3199662" name="66ddfd2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1702223" name="66ddfd20-b889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6205674" name="ab07c99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770634" name="ab07c990-b889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5152494" name="e12f9e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9833769" name="e12f9e30-b889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9057910" name="8a40690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664295" name="8a406900-b88a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7168299" name="cffff0a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7784977" name="cffff0a0-b88a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-OG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8552927" name="de02412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78829" name="de024120-b88b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744410" name="f5a3e81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9982902" name="f5a3e810-b88b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42122" name="0bb3a46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8706775" name="0bb3a460-b88c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3603329" name="24f7629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3351829" name="24f76290-b88c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1884001" name="57e51ad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8173662" name="57e51ad0-b88c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802912" name="f990b5d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3303417" name="f990b5d0-b88f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9130943" name="21ff0d5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384125" name="21ff0d50-b890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2359978" name="4d4ed9e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021969" name="4d4ed9e0-b890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4489093" name="672ed81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233725" name="672ed810-b890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0602992" name="ca5d82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422892" name="ca5d82a0-b891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5833994" name="e7b828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08834" name="e7b828a0-b891-11f0-bd88-21346603dcc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3175071" name="05f3439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5629587" name="05f34390-b892-11f0-bd88-21346603dcc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460335" name="17ed29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1663953" name="17ed2980-b892-11f0-bd88-21346603d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2582176" name="6719425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8175106" name="67194250-b892-11f0-bd88-21346603dccd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0362575" name="ddb0e8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1482460" name="ddb0e8a0-b892-11f0-bd88-21346603dccd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624029" name="985408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1863237" name="98540880-b894-11f0-bd88-21346603dccd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23893" name="a987913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1884524" name="a9879130-b894-11f0-bd88-21346603dcc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3000292" name="0020c1b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854060" name="0020c1b0-b895-11f0-bd88-21346603dcc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6685801" name="1429b1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3100042" name="1429b180-b895-11f0-bd88-21346603dccd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7330659" name="7022767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3767211" name="70227670-b895-11f0-bd88-21346603dccd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3034051" name="1c759b0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594314" name="1c759b00-b896-11f0-bd88-21346603dccd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9715411" name="eadc163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792016" name="eadc1630-b897-11f0-bd88-21346603dccd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8539936" name="f9f682e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9655892" name="f9f682e0-b897-11f0-bd88-21346603dcc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0777842" name="093fa0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0982369" name="093fa0b0-b898-11f0-bd88-21346603dccd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6728529" name="5be9207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7628432" name="5be92070-b898-11f0-bd88-21346603dcc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1181032" name="1bf5aa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595153" name="1bf5aab0-b898-11f0-bd88-21346603dccd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536944" name="95b481a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5598445" name="95b481a0-b898-11f0-bd88-21346603dccd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9252555" name="0fa6ebb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5823839" name="0fa6ebb0-b899-11f0-bd88-21346603dccd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8414766" name="bd8bfa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2404814" name="bd8bfae0-b899-11f0-bd88-21346603dccd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7387198" name="7f32b7b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167948" name="7f32b7b0-b89a-11f0-bd88-21346603dccd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